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40" w:after="80"/>
      </w:pPr>
      <w:r>
        <w:rPr>
          <w:rFonts w:ascii="Noto Sans CJK SC" w:hAnsi="Noto Sans CJK SC" w:eastAsia="Noto Sans CJK SC" w:hint="eastAsia"/>
          <w:b/>
          <w:color w:val="0B2545"/>
          <w:sz w:val="44"/>
        </w:rPr>
        <w:t>第 16 次课 Kubernetes 发布回滚报告</w:t>
      </w:r>
    </w:p>
    <w:p>
      <w:pPr>
        <w:spacing w:after="280"/>
      </w:pPr>
      <w:r>
        <w:rPr>
          <w:rFonts w:ascii="Noto Sans CJK SC" w:hAnsi="Noto Sans CJK SC" w:eastAsia="Noto Sans CJK SC" w:hint="eastAsia"/>
          <w:color w:val="667085"/>
          <w:sz w:val="22"/>
        </w:rPr>
        <w:t>运行证据 · 故障闭环 · 职业规范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3120"/>
        <w:gridCol w:w="3120"/>
        <w:gridCol w:w="3120"/>
      </w:tblGrid>
      <w:tr>
        <w:trPr>
          <w:cantSplit/>
          <w:tblHeader w:val="true"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课程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课次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提交</w:t>
            </w:r>
          </w:p>
        </w:tc>
      </w:tr>
      <w:tr>
        <w:trPr>
          <w:cantSplit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云计算平台搭建与管理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第 16 次课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智慧职教在线平台</w:t>
            </w:r>
          </w:p>
        </w:tc>
      </w:tr>
    </w:tbl>
    <w:p>
      <w:pPr>
        <w:spacing w:before="80" w:after="160"/>
        <w:ind w:left="259"/>
        <w:pBdr>
          <w:left w:val="single" w:sz="14" w:space="8" w:color="2E74B5"/>
        </w:pBdr>
      </w:pPr>
      <w:r>
        <w:rPr>
          <w:rFonts w:ascii="Noto Sans CJK SC" w:hAnsi="Noto Sans CJK SC" w:eastAsia="Noto Sans CJK SC" w:hint="eastAsia"/>
          <w:i/>
          <w:color w:val="667085"/>
          <w:sz w:val="20"/>
        </w:rPr>
        <w:t>报告以真实操作记录和截图为主，不提交 kubeconfig、令牌、证书、完整地址、完整事件全集或其他命名空间数据。</w:t>
      </w:r>
    </w:p>
    <w:p>
      <w:pPr>
        <w:pStyle w:val="Heading1"/>
      </w:pPr>
      <w:r>
        <w:t>1. 基本信息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班级：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学号：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姓名：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控制端：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kubecontext（可简写）：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集群类型与版本：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命名空间：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完成时间：</w:t>
      </w:r>
    </w:p>
    <w:p>
      <w:pPr>
        <w:pStyle w:val="Heading1"/>
      </w:pPr>
      <w:r>
        <w:t>2. 发布边界与清单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3000"/>
        <w:gridCol w:w="1800"/>
        <w:gridCol w:w="2760"/>
      </w:tblGrid>
      <w:tr>
        <w:trPr>
          <w:cantSplit/>
          <w:tblHeader w:val="true"/>
        </w:trPr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检查项</w:t>
            </w:r>
          </w:p>
        </w:tc>
        <w:tc>
          <w:tcPr>
            <w:tcW w:type="dxa" w:w="30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值</w:t>
            </w:r>
          </w:p>
        </w:tc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作用</w:t>
            </w:r>
          </w:p>
        </w:tc>
        <w:tc>
          <w:tcPr>
            <w:tcW w:type="dxa" w:w="27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限制</w:t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replicas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历史保留数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maxUnavailable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maxSurge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readinessProbe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1：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本课允许变更：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禁止范围：</w:t>
      </w:r>
    </w:p>
    <w:p>
      <w:pPr>
        <w:pStyle w:val="Heading1"/>
      </w:pPr>
      <w:r>
        <w:t>3. v1 基线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3000"/>
        <w:gridCol w:w="1800"/>
        <w:gridCol w:w="2760"/>
      </w:tblGrid>
      <w:tr>
        <w:trPr>
          <w:cantSplit/>
          <w:tblHeader w:val="true"/>
        </w:trPr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证据</w:t>
            </w:r>
          </w:p>
        </w:tc>
        <w:tc>
          <w:tcPr>
            <w:tcW w:type="dxa" w:w="30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关键结果</w:t>
            </w:r>
          </w:p>
        </w:tc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已经证明</w:t>
            </w:r>
          </w:p>
        </w:tc>
        <w:tc>
          <w:tcPr>
            <w:tcW w:type="dxa" w:w="27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不能证明</w:t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rollout status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Deployment/Pods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rollout history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Service 页面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2：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v1 是否可批准为基线：</w:t>
      </w:r>
    </w:p>
    <w:p>
      <w:pPr>
        <w:pStyle w:val="Heading1"/>
      </w:pPr>
      <w:r>
        <w:t>4. v2 滚动发布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160"/>
        <w:gridCol w:w="3600"/>
        <w:gridCol w:w="3600"/>
      </w:tblGrid>
      <w:tr>
        <w:trPr>
          <w:cantSplit/>
          <w:tblHeader w:val="true"/>
        </w:trPr>
        <w:tc>
          <w:tcPr>
            <w:tcW w:type="dxa" w:w="21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检查项</w:t>
            </w:r>
          </w:p>
        </w:tc>
        <w:tc>
          <w:tcPr>
            <w:tcW w:type="dxa" w:w="36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结果</w:t>
            </w:r>
          </w:p>
        </w:tc>
        <w:tc>
          <w:tcPr>
            <w:tcW w:type="dxa" w:w="36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证据</w:t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v2 Pod 模板变化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rollout 完成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Deployment 3/3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新旧 ReplicaSet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revision 2 change-cause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Service release=v2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3：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v2 发布结论：</w:t>
      </w:r>
    </w:p>
    <w:p>
      <w:pPr>
        <w:pStyle w:val="Heading1"/>
      </w:pPr>
      <w:r>
        <w:t>5. 错误镜像故障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故障前镜像与版本：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原子 patch：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rollout 结果与退出码：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新 Pod 状态：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事件关键行：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4：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故障假设：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哪些证据支持：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哪些证据仍不能证明：</w:t>
      </w:r>
    </w:p>
    <w:p>
      <w:pPr>
        <w:pStyle w:val="Heading1"/>
      </w:pPr>
      <w:r>
        <w:t>6. 旧 v2 的可用性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160"/>
        <w:gridCol w:w="3600"/>
        <w:gridCol w:w="3600"/>
      </w:tblGrid>
      <w:tr>
        <w:trPr>
          <w:cantSplit/>
          <w:tblHeader w:val="true"/>
        </w:trPr>
        <w:tc>
          <w:tcPr>
            <w:tcW w:type="dxa" w:w="21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字段</w:t>
            </w:r>
          </w:p>
        </w:tc>
        <w:tc>
          <w:tcPr>
            <w:tcW w:type="dxa" w:w="36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故障时结果</w:t>
            </w:r>
          </w:p>
        </w:tc>
        <w:tc>
          <w:tcPr>
            <w:tcW w:type="dxa" w:w="36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解释</w:t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READY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UP-TO-DATE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AVAILABLE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v2 Running Pods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bad Pod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Service 页面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5：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为什么页面可用仍不能批准故障修订：</w:t>
      </w:r>
    </w:p>
    <w:p>
      <w:pPr>
        <w:pStyle w:val="Heading1"/>
      </w:pPr>
      <w:r>
        <w:t>7. 修订选择与回滚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3000"/>
        <w:gridCol w:w="1800"/>
        <w:gridCol w:w="2760"/>
      </w:tblGrid>
      <w:tr>
        <w:trPr>
          <w:cantSplit/>
          <w:tblHeader w:val="true"/>
        </w:trPr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修订</w:t>
            </w:r>
          </w:p>
        </w:tc>
        <w:tc>
          <w:tcPr>
            <w:tcW w:type="dxa" w:w="30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change-cause</w:t>
            </w:r>
          </w:p>
        </w:tc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是否通过验收</w:t>
            </w:r>
          </w:p>
        </w:tc>
        <w:tc>
          <w:tcPr>
            <w:tcW w:type="dxa" w:w="27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是否作为目标</w:t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1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2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3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回滚命令：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 xml:space="preserve">为什么明确写 </w:t>
      </w:r>
      <w:r>
        <w:rPr>
          <w:rFonts w:ascii="Consolas" w:hAnsi="Consolas" w:eastAsia="Noto Sans CJK SC" w:hint="eastAsia"/>
          <w:color w:val="1F4D78"/>
          <w:sz w:val="19"/>
        </w:rPr>
        <w:t>--to-revision</w:t>
      </w:r>
      <w:r>
        <w:rPr>
          <w:rFonts w:ascii="Noto Sans CJK SC" w:hAnsi="Noto Sans CJK SC" w:eastAsia="Noto Sans CJK SC" w:hint="eastAsia"/>
          <w:color w:val="000000"/>
          <w:sz w:val="22"/>
        </w:rPr>
        <w:t>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rolled back 是否等于完成：</w:t>
      </w:r>
    </w:p>
    <w:p>
      <w:pPr>
        <w:pStyle w:val="Heading1"/>
      </w:pPr>
      <w:r>
        <w:t>8. 回滚回归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160"/>
        <w:gridCol w:w="3600"/>
        <w:gridCol w:w="3600"/>
      </w:tblGrid>
      <w:tr>
        <w:trPr>
          <w:cantSplit/>
          <w:tblHeader w:val="true"/>
        </w:trPr>
        <w:tc>
          <w:tcPr>
            <w:tcW w:type="dxa" w:w="21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检查项</w:t>
            </w:r>
          </w:p>
        </w:tc>
        <w:tc>
          <w:tcPr>
            <w:tcW w:type="dxa" w:w="36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预期</w:t>
            </w:r>
          </w:p>
        </w:tc>
        <w:tc>
          <w:tcPr>
            <w:tcW w:type="dxa" w:w="36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实际</w:t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rollout status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success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当前镜像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nginx:1.27-alpine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版本标签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v2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READY/UPDATED/AVAILABLE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3/3/3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未就绪 Pod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0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Service 端点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3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页面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release=v2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新修订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release v2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6：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bash verify.sh</w:t>
      </w:r>
      <w:r>
        <w:rPr>
          <w:rFonts w:ascii="Noto Sans CJK SC" w:hAnsi="Noto Sans CJK SC" w:eastAsia="Noto Sans CJK SC" w:hint="eastAsia"/>
          <w:color w:val="000000"/>
          <w:sz w:val="22"/>
        </w:rPr>
        <w:t>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回滚结论：</w:t>
      </w:r>
    </w:p>
    <w:p>
      <w:pPr>
        <w:pStyle w:val="Heading1"/>
      </w:pPr>
      <w:r>
        <w:t>9. Deployment 回滚边界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160"/>
        <w:gridCol w:w="3600"/>
        <w:gridCol w:w="3600"/>
      </w:tblGrid>
      <w:tr>
        <w:trPr>
          <w:cantSplit/>
          <w:tblHeader w:val="true"/>
        </w:trPr>
        <w:tc>
          <w:tcPr>
            <w:tcW w:type="dxa" w:w="21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对象或数据</w:t>
            </w:r>
          </w:p>
        </w:tc>
        <w:tc>
          <w:tcPr>
            <w:tcW w:type="dxa" w:w="36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是否自动恢复</w:t>
            </w:r>
          </w:p>
        </w:tc>
        <w:tc>
          <w:tcPr>
            <w:tcW w:type="dxa" w:w="36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还需什么方案</w:t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Pod 镜像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Pod 标签与探针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ConfigMap 对象内容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Service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21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数据库结构与数据</w:t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36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Heading1"/>
      </w:pPr>
      <w:r>
        <w:t>10. 清理检查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bash cleanup.sh</w:t>
      </w:r>
      <w:r>
        <w:rPr>
          <w:rFonts w:ascii="Noto Sans CJK SC" w:hAnsi="Noto Sans CJK SC" w:eastAsia="Noto Sans CJK SC" w:hint="eastAsia"/>
          <w:color w:val="000000"/>
          <w:sz w:val="22"/>
        </w:rPr>
        <w:t>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命名空间结果：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其他命名空间：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是否操作系统组件或未知资源：否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7：</w:t>
      </w:r>
    </w:p>
    <w:p>
      <w:pPr>
        <w:pStyle w:val="Heading1"/>
      </w:pPr>
      <w:r>
        <w:t>11. 复盘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maxUnavailable=0 为什么能保留旧副本，却不保证所有故障无中断？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ImagePullBackOff 时，Deployment 3/3 为什么仍不能说新版本发布成功？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为什么回滚前应查看 history 并明确目标修订？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为什么 Deployment 回滚不能代替数据库恢复？</w:t>
      </w:r>
    </w:p>
    <w:p>
      <w:pPr>
        <w:pStyle w:val="Heading1"/>
      </w:pPr>
      <w:r>
        <w:t>12. 提交检查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截图包含命令、环境、关键结果、证明范围和限制：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不含 kubeconfig、令牌、证书、完整地址和其他命名空间数据：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Word 可以重新打开：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已上传智慧职教“第16次课”：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平台显示提交成功：</w:t>
      </w:r>
    </w:p>
    <w:p>
      <w:pPr>
        <w:pStyle w:val="Heading1"/>
      </w:pPr>
      <w:r>
        <w:t>13. 证据索引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72"/>
        <w:gridCol w:w="1872"/>
        <w:gridCol w:w="1872"/>
        <w:gridCol w:w="1872"/>
        <w:gridCol w:w="1872"/>
      </w:tblGrid>
      <w:tr>
        <w:trPr>
          <w:cantSplit/>
          <w:tblHeader w:val="true"/>
        </w:trPr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编号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来源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环境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已经证明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不能证明</w:t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1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2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3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4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5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6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7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Heading1"/>
      </w:pPr>
      <w:r>
        <w:t>14. 教师复核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3000"/>
        <w:gridCol w:w="1800"/>
        <w:gridCol w:w="2760"/>
      </w:tblGrid>
      <w:tr>
        <w:trPr>
          <w:cantSplit/>
          <w:tblHeader w:val="true"/>
        </w:trPr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维度</w:t>
            </w:r>
          </w:p>
        </w:tc>
        <w:tc>
          <w:tcPr>
            <w:tcW w:type="dxa" w:w="30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达标证据</w:t>
            </w:r>
          </w:p>
        </w:tc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结果</w:t>
            </w:r>
          </w:p>
        </w:tc>
        <w:tc>
          <w:tcPr>
            <w:tcW w:type="dxa" w:w="27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批注</w:t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发布基线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v1、v2 证据和修订说明完整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滚动策略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参数、就绪与资源代价解释正确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故障定位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超时、对象和事件证据一致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回滚目标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选择修订有依据，不凭猜测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回归验收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模板、副本、端点和页面全部恢复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安全清理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只清理本课命名空间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复核人/日期：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181" w:right="1440" w:bottom="1123" w:left="1440" w:header="605" w:footer="60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Noto Sans CJK SC" w:hAnsi="Noto Sans CJK SC" w:eastAsia="Noto Sans CJK SC" w:hint="eastAsia"/>
        <w:color w:val="667085"/>
        <w:sz w:val="18"/>
      </w:rPr>
      <w:t xml:space="preserve">第 </w:t>
    </w:r>
    <w:fldSimple w:instr="PAGE"/>
    <w:r>
      <w:rPr>
        <w:rFonts w:ascii="Noto Sans CJK SC" w:hAnsi="Noto Sans CJK SC" w:eastAsia="Noto Sans CJK SC" w:hint="eastAsia"/>
        <w:color w:val="667085"/>
        <w:sz w:val="18"/>
      </w:rPr>
      <w:t xml:space="preserve"> 页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  <w:pBdr>
        <w:bottom w:val="single" w:sz="4" w:space="4" w:color="D0D5DD"/>
      </w:pBdr>
    </w:pPr>
    <w:r>
      <w:rPr>
        <w:rFonts w:ascii="Noto Sans CJK SC" w:hAnsi="Noto Sans CJK SC" w:eastAsia="Noto Sans CJK SC" w:hint="eastAsia"/>
        <w:b/>
        <w:color w:val="667085"/>
        <w:sz w:val="18"/>
      </w:rPr>
      <w:t>云计算平台搭建与管理  ·  第 16 次课实训报告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suff w:val="tab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decimal"/>
      <w:lvlText w:val="%1."/>
      <w:suff w:val="tab"/>
      <w:pPr>
        <w:tabs>
          <w:tab w:val="num" w:pos="540"/>
        </w:tabs>
        <w:ind w:left="540" w:hanging="270"/>
      </w:pPr>
    </w:lvl>
  </w:abstract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zh-CN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Noto Sans CJK SC" w:hAnsi="Noto Sans CJK SC" w:eastAsia="Noto Sans CJK SC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 16 次课 Kubernetes 发布回滚报告</dc:title>
  <dc:subject>云计算平台搭建与管理实训报告模板</dc:subject>
  <dc:creator>课程组</dc:creator>
  <cp:keywords>云计算, 实训报告, 运行证据, 故障排查</cp:keywords>
  <dc:description>由课程可信源生成，不含学生信息或凭据。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